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FB7B8">
      <w:pPr>
        <w:spacing w:before="0" w:after="0" w:line="408" w:lineRule="auto"/>
        <w:ind w:left="120"/>
        <w:jc w:val="center"/>
      </w:pPr>
      <w:bookmarkStart w:id="0" w:name="block-44341683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0B2041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9e261362-ffd0-48e2-97ec-67d0cfd64d9a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РЕСПУБЛИКИ ТАТАРСТАН МУНИЦИПАЛЬНОЕ БЮДЖЕТНОЕ ОБРАЗОВАТЕЛЬНОЕ УЧРЕЖДЕНИЕ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 w14:paraId="4B15EE1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>"ГИМНАЗИЯ №7 ИМЕНИ ГЕРОЯ РОССИИ А. В. КОЗИНА"</w:t>
      </w:r>
      <w:bookmarkEnd w:id="2"/>
      <w:r>
        <w:rPr>
          <w:sz w:val="28"/>
        </w:rPr>
        <w:br w:type="textWrapping"/>
      </w:r>
      <w:bookmarkStart w:id="3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 xml:space="preserve"> НОВО-САВИНОВСКОГО РАЙОНА Г. КАЗАНИ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2D4E22C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"Гимназия №7"</w:t>
      </w:r>
    </w:p>
    <w:p w14:paraId="60193C3B">
      <w:pPr>
        <w:spacing w:before="0" w:after="0"/>
        <w:ind w:left="120"/>
        <w:jc w:val="left"/>
      </w:pPr>
    </w:p>
    <w:p w14:paraId="203F56B4">
      <w:pPr>
        <w:spacing w:before="0" w:after="0"/>
        <w:ind w:left="120"/>
        <w:jc w:val="left"/>
      </w:pPr>
    </w:p>
    <w:p w14:paraId="1407AFA7">
      <w:pPr>
        <w:spacing w:before="0" w:after="0"/>
        <w:ind w:left="120"/>
        <w:jc w:val="left"/>
      </w:pPr>
    </w:p>
    <w:p w14:paraId="7E2C83B7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47A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B983DE2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2A76B1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21A1D06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860E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Гайнанова М. Г.</w:t>
            </w:r>
          </w:p>
          <w:p w14:paraId="4F5028F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BBE1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88CE1A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10479F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18BC0609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7EC8F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Мироновская Т. В.</w:t>
            </w:r>
          </w:p>
          <w:p w14:paraId="7460927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6C3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32B88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A29F2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3B6316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B6A8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14:paraId="4736D52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8139A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0E638A4">
      <w:pPr>
        <w:spacing w:before="0" w:after="0"/>
        <w:ind w:left="120"/>
        <w:jc w:val="left"/>
      </w:pPr>
    </w:p>
    <w:p w14:paraId="1991756C">
      <w:pPr>
        <w:spacing w:before="0" w:after="0"/>
        <w:ind w:left="120"/>
        <w:jc w:val="left"/>
      </w:pPr>
    </w:p>
    <w:p w14:paraId="0546AB5D">
      <w:pPr>
        <w:spacing w:before="0" w:after="0"/>
        <w:ind w:left="120"/>
        <w:jc w:val="left"/>
      </w:pPr>
    </w:p>
    <w:p w14:paraId="4B2B0081">
      <w:pPr>
        <w:spacing w:before="0" w:after="0"/>
        <w:ind w:left="120"/>
        <w:jc w:val="left"/>
      </w:pPr>
    </w:p>
    <w:p w14:paraId="6F5D14A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6B1DFE3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5838831)</w:t>
      </w:r>
    </w:p>
    <w:p w14:paraId="61E15981">
      <w:pPr>
        <w:spacing w:before="0" w:after="0"/>
        <w:ind w:left="120"/>
        <w:jc w:val="center"/>
      </w:pPr>
    </w:p>
    <w:p w14:paraId="59AB736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 w14:paraId="7B00AA3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109FA0A0">
      <w:pPr>
        <w:spacing w:before="0" w:after="0"/>
        <w:ind w:left="120"/>
        <w:jc w:val="center"/>
      </w:pPr>
    </w:p>
    <w:p w14:paraId="30550ADD">
      <w:pPr>
        <w:keepNext w:val="0"/>
        <w:keepLines w:val="0"/>
        <w:widowControl/>
        <w:suppressLineNumbers w:val="0"/>
        <w:spacing w:before="0" w:beforeAutospacing="1" w:after="0" w:afterAutospacing="1" w:line="273" w:lineRule="auto"/>
        <w:ind w:left="0" w:right="0"/>
        <w:jc w:val="center"/>
      </w:pPr>
      <w:r>
        <w:rPr>
          <w:rFonts w:hint="default" w:ascii="Times New Roman" w:hAnsi="Times New Roman" w:eastAsia="Calibri" w:cs="Times New Roman"/>
          <w:b/>
          <w:bCs w:val="0"/>
          <w:i w:val="0"/>
          <w:color w:val="000000"/>
          <w:kern w:val="0"/>
          <w:sz w:val="24"/>
          <w:szCs w:val="24"/>
          <w:lang w:val="en-US" w:eastAsia="zh-CN" w:bidi="ar"/>
        </w:rPr>
        <w:t>Казань, 2024-2025 уч.год‌</w:t>
      </w:r>
    </w:p>
    <w:p w14:paraId="49512CAA">
      <w:pPr>
        <w:sectPr>
          <w:pgSz w:w="11906" w:h="16383"/>
          <w:cols w:space="720" w:num="1"/>
        </w:sectPr>
      </w:pPr>
      <w:bookmarkStart w:id="4" w:name="block-44341683"/>
      <w:bookmarkStart w:id="19" w:name="_GoBack"/>
      <w:bookmarkEnd w:id="19"/>
    </w:p>
    <w:bookmarkEnd w:id="0"/>
    <w:bookmarkEnd w:id="4"/>
    <w:p w14:paraId="0BFE2939">
      <w:pPr>
        <w:spacing w:before="0" w:after="0" w:line="264" w:lineRule="auto"/>
        <w:ind w:left="120"/>
        <w:jc w:val="both"/>
      </w:pPr>
      <w:bookmarkStart w:id="5" w:name="block-44341682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22A58410">
      <w:pPr>
        <w:spacing w:before="0" w:after="0" w:line="264" w:lineRule="auto"/>
        <w:ind w:left="120"/>
        <w:jc w:val="both"/>
      </w:pPr>
    </w:p>
    <w:p w14:paraId="10C9FF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54C856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751DD8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3DC9D8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0796B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6BEC6D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F913E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073C2B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2B8225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313FB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137F108">
      <w:pPr>
        <w:spacing w:before="0" w:after="0" w:line="264" w:lineRule="auto"/>
        <w:ind w:firstLine="600"/>
        <w:jc w:val="both"/>
      </w:pPr>
      <w:bookmarkStart w:id="6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3A50AD6D">
      <w:pPr>
        <w:sectPr>
          <w:pgSz w:w="11906" w:h="16383"/>
          <w:cols w:space="720" w:num="1"/>
        </w:sectPr>
      </w:pPr>
      <w:bookmarkStart w:id="7" w:name="block-44341682"/>
    </w:p>
    <w:bookmarkEnd w:id="5"/>
    <w:bookmarkEnd w:id="7"/>
    <w:p w14:paraId="157FD369">
      <w:pPr>
        <w:spacing w:before="0" w:after="0" w:line="264" w:lineRule="auto"/>
        <w:ind w:left="120"/>
        <w:jc w:val="both"/>
      </w:pPr>
      <w:bookmarkStart w:id="8" w:name="block-44341677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36E03381">
      <w:pPr>
        <w:spacing w:before="0" w:after="0" w:line="264" w:lineRule="auto"/>
        <w:ind w:left="120"/>
        <w:jc w:val="both"/>
      </w:pPr>
    </w:p>
    <w:p w14:paraId="61054CE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6F6A9ECF">
      <w:pPr>
        <w:spacing w:before="0" w:after="0" w:line="264" w:lineRule="auto"/>
        <w:ind w:left="120"/>
        <w:jc w:val="both"/>
      </w:pPr>
    </w:p>
    <w:p w14:paraId="46D503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03EE4D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D5BB8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194B6C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17CCFFF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39EF1139">
      <w:pPr>
        <w:spacing w:before="0" w:after="0" w:line="264" w:lineRule="auto"/>
        <w:ind w:left="120"/>
        <w:jc w:val="both"/>
      </w:pPr>
    </w:p>
    <w:p w14:paraId="33FA50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</w:t>
      </w:r>
    </w:p>
    <w:p w14:paraId="61E0BD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1C01D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A3705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954DD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7B47E7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36C00AE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09CB80D1">
      <w:pPr>
        <w:spacing w:before="0" w:after="0" w:line="264" w:lineRule="auto"/>
        <w:ind w:left="120"/>
        <w:jc w:val="both"/>
      </w:pPr>
    </w:p>
    <w:p w14:paraId="1838CA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43B61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ED6FF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547EBB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12159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33D87F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8BD6AB6">
      <w:pPr>
        <w:sectPr>
          <w:pgSz w:w="11906" w:h="16383"/>
          <w:cols w:space="720" w:num="1"/>
        </w:sectPr>
      </w:pPr>
      <w:bookmarkStart w:id="9" w:name="block-44341677"/>
    </w:p>
    <w:bookmarkEnd w:id="8"/>
    <w:bookmarkEnd w:id="9"/>
    <w:p w14:paraId="5088433A">
      <w:pPr>
        <w:spacing w:before="0" w:after="0" w:line="264" w:lineRule="auto"/>
        <w:ind w:left="120"/>
        <w:jc w:val="both"/>
      </w:pPr>
      <w:bookmarkStart w:id="10" w:name="block-44341678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09058C88">
      <w:pPr>
        <w:spacing w:before="0" w:after="0" w:line="264" w:lineRule="auto"/>
        <w:ind w:left="120"/>
        <w:jc w:val="both"/>
      </w:pPr>
    </w:p>
    <w:p w14:paraId="21E6E95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754A776">
      <w:pPr>
        <w:spacing w:before="0" w:after="0" w:line="264" w:lineRule="auto"/>
        <w:ind w:left="120"/>
        <w:jc w:val="both"/>
      </w:pPr>
    </w:p>
    <w:p w14:paraId="474726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14:paraId="25F96D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68020F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38132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567631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653D2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005F61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74E7BE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258912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7D038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74FA5F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DBFA7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0DCBB8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11F83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6FD29F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8124F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02324E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07D69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DAD1A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D4A097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672C1DE">
      <w:pPr>
        <w:spacing w:before="0" w:after="0" w:line="264" w:lineRule="auto"/>
        <w:ind w:left="120"/>
        <w:jc w:val="both"/>
      </w:pPr>
    </w:p>
    <w:p w14:paraId="7C3BB28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AF78D91">
      <w:pPr>
        <w:spacing w:before="0" w:after="0" w:line="264" w:lineRule="auto"/>
        <w:ind w:left="120"/>
        <w:jc w:val="both"/>
      </w:pPr>
    </w:p>
    <w:p w14:paraId="43A0003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1EE81BB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867473B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9AD07B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EC5F22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6004BB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6A0243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1BB365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256E6528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6E3AA06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166B20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57C0B40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744171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603D3A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3312D0D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E31D64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79831C7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CC1CF9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079E2F80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DA60EFE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23253CAC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A72759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1E12DD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C50859B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F5DEB6D">
      <w:pPr>
        <w:spacing w:before="0" w:after="0" w:line="264" w:lineRule="auto"/>
        <w:ind w:left="120"/>
        <w:jc w:val="both"/>
      </w:pPr>
    </w:p>
    <w:p w14:paraId="4499B2C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3B8E2760">
      <w:pPr>
        <w:spacing w:before="0" w:after="0" w:line="264" w:lineRule="auto"/>
        <w:ind w:left="120"/>
        <w:jc w:val="both"/>
      </w:pPr>
    </w:p>
    <w:p w14:paraId="2F77D8E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500A8FE7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B8338D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658248D4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003C04D6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1CB95F5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1E5A21D">
      <w:pPr>
        <w:spacing w:before="0" w:after="0" w:line="264" w:lineRule="auto"/>
        <w:ind w:left="120"/>
        <w:jc w:val="both"/>
      </w:pPr>
    </w:p>
    <w:p w14:paraId="50D74CE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352678FA">
      <w:pPr>
        <w:spacing w:before="0" w:after="0" w:line="264" w:lineRule="auto"/>
        <w:ind w:left="120"/>
        <w:jc w:val="both"/>
      </w:pPr>
    </w:p>
    <w:p w14:paraId="4BB01CF5">
      <w:pPr>
        <w:spacing w:before="0" w:after="0" w:line="264" w:lineRule="auto"/>
        <w:ind w:firstLine="600"/>
        <w:jc w:val="both"/>
      </w:pPr>
      <w:bookmarkStart w:id="11" w:name="_Toc124426249"/>
      <w:bookmarkEnd w:id="11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52A9AC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AF59C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48D2B9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302739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385470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7362BB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04A067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59870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14:paraId="7EB026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5DFB5C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14:paraId="7BF307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AE42F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477BD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180DCC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47266E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0A56AC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0F8E4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36D644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48CAAE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 w14:paraId="323460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FE363EC">
      <w:pPr>
        <w:sectPr>
          <w:pgSz w:w="11906" w:h="16383"/>
          <w:cols w:space="720" w:num="1"/>
        </w:sectPr>
      </w:pPr>
      <w:bookmarkStart w:id="12" w:name="block-44341678"/>
    </w:p>
    <w:bookmarkEnd w:id="10"/>
    <w:bookmarkEnd w:id="12"/>
    <w:p w14:paraId="6654922E">
      <w:pPr>
        <w:spacing w:before="0" w:after="0"/>
        <w:ind w:left="120"/>
        <w:jc w:val="left"/>
      </w:pPr>
      <w:bookmarkStart w:id="13" w:name="block-44341679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520F7DF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48"/>
        <w:gridCol w:w="1497"/>
        <w:gridCol w:w="1617"/>
        <w:gridCol w:w="1692"/>
        <w:gridCol w:w="2798"/>
      </w:tblGrid>
      <w:tr w14:paraId="3591D6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2372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A35072F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70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27145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C7C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C316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AB813E">
            <w:pPr>
              <w:spacing w:before="0" w:after="0"/>
              <w:ind w:left="135"/>
              <w:jc w:val="left"/>
            </w:pPr>
          </w:p>
        </w:tc>
      </w:tr>
      <w:tr w14:paraId="42BFE2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3CC35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D35EB6B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3ABC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94D8E0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0D9E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3B59924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335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81B60C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C9676A3">
            <w:pPr>
              <w:jc w:val="left"/>
            </w:pPr>
          </w:p>
        </w:tc>
      </w:tr>
      <w:tr w14:paraId="352425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C0FFA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6F7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6DF7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7971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5016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9A99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229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C6FC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4564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DADE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4478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2D19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E1EB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D4DC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5DAE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B658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0941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34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4E8D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56FE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19B9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9F49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5B28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E92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69B9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80883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8E55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9FE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7D52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768A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F25C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CC01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38D1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502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F8E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4583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0AB4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8F67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80029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7408C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1A3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DF8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4F5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7A0C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4C45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1730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B4B309">
            <w:pPr>
              <w:jc w:val="left"/>
            </w:pPr>
          </w:p>
        </w:tc>
      </w:tr>
    </w:tbl>
    <w:p w14:paraId="0465D8BC">
      <w:pPr>
        <w:sectPr>
          <w:pgSz w:w="16383" w:h="11906" w:orient="landscape"/>
          <w:cols w:space="720" w:num="1"/>
        </w:sectPr>
      </w:pPr>
    </w:p>
    <w:p w14:paraId="1262C1B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4233"/>
        <w:gridCol w:w="1497"/>
        <w:gridCol w:w="1617"/>
        <w:gridCol w:w="1693"/>
        <w:gridCol w:w="2811"/>
      </w:tblGrid>
      <w:tr w14:paraId="4DC97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BAA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F9CC80A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D75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16675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DDDA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BFFD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D6E98B0">
            <w:pPr>
              <w:spacing w:before="0" w:after="0"/>
              <w:ind w:left="135"/>
              <w:jc w:val="left"/>
            </w:pPr>
          </w:p>
        </w:tc>
      </w:tr>
      <w:tr w14:paraId="65FC22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E2760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875261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799C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A2CA2FA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517D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1495BF5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BBC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25DDAA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D0740A">
            <w:pPr>
              <w:jc w:val="left"/>
            </w:pPr>
          </w:p>
        </w:tc>
      </w:tr>
      <w:tr w14:paraId="39B35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EBC3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773B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7AC98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2CAB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A7D4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A110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862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6974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9C18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D0B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65BC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1670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F06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8690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9134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3DA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DC13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AF47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ACB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F1FA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7B3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D4D7F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5B4E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6DE3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A303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933E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0061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19E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3050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7390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0424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7D27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96EC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FF24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7A39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2C152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2441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F22B4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A905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1B4A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6E1F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479A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7FA1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3B97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6FA1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EE5B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A327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548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CF4B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65C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1F578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7412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8C79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F77841">
            <w:pPr>
              <w:jc w:val="left"/>
            </w:pPr>
          </w:p>
        </w:tc>
      </w:tr>
    </w:tbl>
    <w:p w14:paraId="1E2DDBCC">
      <w:pPr>
        <w:sectPr>
          <w:pgSz w:w="16383" w:h="11906" w:orient="landscape"/>
          <w:cols w:space="720" w:num="1"/>
        </w:sectPr>
      </w:pPr>
    </w:p>
    <w:p w14:paraId="6B58550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45"/>
        <w:gridCol w:w="1489"/>
        <w:gridCol w:w="1606"/>
        <w:gridCol w:w="1681"/>
        <w:gridCol w:w="2834"/>
      </w:tblGrid>
      <w:tr w14:paraId="70889B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1D3E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E9B965E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ECD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52D0A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A56D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2887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293F88">
            <w:pPr>
              <w:spacing w:before="0" w:after="0"/>
              <w:ind w:left="135"/>
              <w:jc w:val="left"/>
            </w:pPr>
          </w:p>
        </w:tc>
      </w:tr>
      <w:tr w14:paraId="3EE93E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CD844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FA2336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3DEF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CAE90B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0858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FF74853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050A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84795E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5382A56">
            <w:pPr>
              <w:jc w:val="left"/>
            </w:pPr>
          </w:p>
        </w:tc>
      </w:tr>
      <w:tr w14:paraId="0BA79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82D1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957C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2D5C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4F34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E7D7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59DE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A18C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C0A1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2FFF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AD46A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B77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8087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1239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9668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3FED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4759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BCCF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2D04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5189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033D6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AC7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75C6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CAB7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DB5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0248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FE9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9A66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168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8E5E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3DC3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274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C35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15F2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A83F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DA1C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7D29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E0C6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28C2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27F1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9675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4622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5B80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63D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5A8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A4C3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3E9C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42147D">
            <w:pPr>
              <w:jc w:val="left"/>
            </w:pPr>
          </w:p>
        </w:tc>
      </w:tr>
    </w:tbl>
    <w:p w14:paraId="5FE931B3">
      <w:pPr>
        <w:sectPr>
          <w:pgSz w:w="16383" w:h="11906" w:orient="landscape"/>
          <w:cols w:space="720" w:num="1"/>
        </w:sectPr>
      </w:pPr>
    </w:p>
    <w:p w14:paraId="69C49A27">
      <w:pPr>
        <w:sectPr>
          <w:pgSz w:w="16383" w:h="11906" w:orient="landscape"/>
          <w:cols w:space="720" w:num="1"/>
        </w:sectPr>
      </w:pPr>
      <w:bookmarkStart w:id="14" w:name="block-44341679"/>
    </w:p>
    <w:bookmarkEnd w:id="13"/>
    <w:bookmarkEnd w:id="14"/>
    <w:p w14:paraId="43B9EA5F">
      <w:pPr>
        <w:spacing w:before="0" w:after="0"/>
        <w:ind w:left="120"/>
        <w:jc w:val="left"/>
      </w:pPr>
      <w:bookmarkStart w:id="15" w:name="block-44341680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152A9CA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070"/>
        <w:gridCol w:w="1210"/>
        <w:gridCol w:w="1351"/>
        <w:gridCol w:w="1427"/>
        <w:gridCol w:w="1020"/>
        <w:gridCol w:w="2871"/>
      </w:tblGrid>
      <w:tr w14:paraId="159F8A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473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781439F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094D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828A27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4B41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426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6A49E7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56C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B6CDE8">
            <w:pPr>
              <w:spacing w:before="0" w:after="0"/>
              <w:ind w:left="135"/>
              <w:jc w:val="left"/>
            </w:pPr>
          </w:p>
        </w:tc>
      </w:tr>
      <w:tr w14:paraId="168036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D3306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ADE620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1C1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F1DABCB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90B8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B77EBF2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336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0CE320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EC8C4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AB4951">
            <w:pPr>
              <w:jc w:val="left"/>
            </w:pPr>
          </w:p>
        </w:tc>
      </w:tr>
      <w:tr w14:paraId="19E54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CE8B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775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DFF0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9941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B15F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1C9B5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7CA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9670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4153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AF7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680F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61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779E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D09F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0D8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A9F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E315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31A4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52A1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E01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221D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731D5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08F4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47D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FB3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344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DA2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F2F1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997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40D58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390F0">
            <w:pPr>
              <w:spacing w:before="0" w:after="0"/>
              <w:ind w:left="135"/>
              <w:jc w:val="left"/>
            </w:pPr>
          </w:p>
        </w:tc>
      </w:tr>
      <w:tr w14:paraId="5874B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2E3B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AEB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F823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D01B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C7D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25A78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488F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96CF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7AEF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1C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E834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22DA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09C3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F60F5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F16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F7A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0E58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1FCF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93DB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4D15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F2CC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E6A0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5E99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089E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91E6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321D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B6A0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E9A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B02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D1CF6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9EE2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1596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0599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B750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32EB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B81B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76B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C686A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311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DD9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55D1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685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3C7E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434E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7044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DA09E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54B4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F10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556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6A47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3B61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6A0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6706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BD017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F1A085">
            <w:pPr>
              <w:spacing w:before="0" w:after="0"/>
              <w:ind w:left="135"/>
              <w:jc w:val="left"/>
            </w:pPr>
          </w:p>
        </w:tc>
      </w:tr>
      <w:tr w14:paraId="3BD04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8199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AFE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54AB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F48A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40A7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17783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CFEE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93FC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C8B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5C12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8D0B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595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D2F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AC4F3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3E7F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4F05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85B8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1372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CFF2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BE6A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9953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955B2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53B1F2">
            <w:pPr>
              <w:spacing w:before="0" w:after="0"/>
              <w:ind w:left="135"/>
              <w:jc w:val="left"/>
            </w:pPr>
          </w:p>
        </w:tc>
      </w:tr>
      <w:tr w14:paraId="5F7A1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75E5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69C0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1ED6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0411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0C29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6A700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8F4952">
            <w:pPr>
              <w:spacing w:before="0" w:after="0"/>
              <w:ind w:left="135"/>
              <w:jc w:val="left"/>
            </w:pPr>
          </w:p>
        </w:tc>
      </w:tr>
      <w:tr w14:paraId="23372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66B9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12A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CEE6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42B3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3DF9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D2AE3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325D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C96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2418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49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48FB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CD58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D808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8CCA6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6D3A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16D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37E3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4974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3B51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14A4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7BF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807B9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83DF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740A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31D2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0E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1E93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F418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75A4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2160E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D1C9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5097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1F09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40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6E88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3431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7305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2AD6B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77B2BE">
            <w:pPr>
              <w:spacing w:before="0" w:after="0"/>
              <w:ind w:left="135"/>
              <w:jc w:val="left"/>
            </w:pPr>
          </w:p>
        </w:tc>
      </w:tr>
      <w:tr w14:paraId="1FF277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8243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D94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C3F7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B6FF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7D6D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9AF97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C7CD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851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89C1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0D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0035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6EB0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3EF1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1D479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7FE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985B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EE89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3F39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1750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01C5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A2B2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6D601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D50D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BE10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2BE6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67EC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6B2F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8006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698E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C02CB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EDE2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94F0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C7D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D89B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C20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9F2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4E0B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670D8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8D37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9ABA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FC47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16F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942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AD31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D021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F642F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EFE5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915B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9BCE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9D81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2A9B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6B14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5204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5009A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7A2D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A5C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C351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C033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1A5B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F97B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DB9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A498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A2BC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1C7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A723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25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E3F6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9D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8DF4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F2670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1AEB6C">
            <w:pPr>
              <w:spacing w:before="0" w:after="0"/>
              <w:ind w:left="135"/>
              <w:jc w:val="left"/>
            </w:pPr>
          </w:p>
        </w:tc>
      </w:tr>
      <w:tr w14:paraId="165506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96B9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8FDF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5201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D88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EF5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7B31E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FDB1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A22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1472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5C8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C571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FA75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D6C5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D90A2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A759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E347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916A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5A4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9EB1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8B9D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C7C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CBC97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F875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40E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37B5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835D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1FEE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E9BE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CA78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88B3B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AFE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BF4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7174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959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06C7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5E3C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EB4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049AF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DB52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D064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97E9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536FE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4F3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476A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85FBE">
            <w:pPr>
              <w:jc w:val="left"/>
            </w:pPr>
          </w:p>
        </w:tc>
      </w:tr>
    </w:tbl>
    <w:p w14:paraId="7DFCBE1E">
      <w:pPr>
        <w:sectPr>
          <w:pgSz w:w="16383" w:h="11906" w:orient="landscape"/>
          <w:cols w:space="720" w:num="1"/>
        </w:sectPr>
      </w:pPr>
    </w:p>
    <w:p w14:paraId="1395129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4321"/>
        <w:gridCol w:w="1157"/>
        <w:gridCol w:w="1326"/>
        <w:gridCol w:w="1409"/>
        <w:gridCol w:w="1000"/>
        <w:gridCol w:w="2847"/>
      </w:tblGrid>
      <w:tr w14:paraId="25D17A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D3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59761F1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76B4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699703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1593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C848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354902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A0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B482AA">
            <w:pPr>
              <w:spacing w:before="0" w:after="0"/>
              <w:ind w:left="135"/>
              <w:jc w:val="left"/>
            </w:pPr>
          </w:p>
        </w:tc>
      </w:tr>
      <w:tr w14:paraId="06EDAA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9FCE5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DE0C0A">
            <w:pPr>
              <w:jc w:val="left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7090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5A5BA4D"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668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D7D56F2"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4A66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B83061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F16CE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C325772">
            <w:pPr>
              <w:jc w:val="left"/>
            </w:pPr>
          </w:p>
        </w:tc>
      </w:tr>
      <w:tr w14:paraId="1612CB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54D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85D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BA64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D7A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C664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E8892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99A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2C4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0E94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835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BDCE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2703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7681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ECA8D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4DEC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16AF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0CA7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2F44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C80A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34A2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764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90B8D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BB1B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5C3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D8D0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12F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9161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5E0B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0D08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16900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FF2A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F14D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10E1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13F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B89C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EDB2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0FBF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3E092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1DB9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8A3D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63AB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531C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F249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D83D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770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AD28F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9552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C8DA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5F5A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5C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0367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2672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B2F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69F3F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E54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4091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11C6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A93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31C3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7005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BA78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D13D5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AAE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https://m.edsoo.ru/863f0ea6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DE86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433D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298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273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A17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571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FD942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86C5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C89C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7A10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FC1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7522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E44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4236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651AD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410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https://m.edsoo.ru/863f143c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110A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0D28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8E6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3DA6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4A25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3AFB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7AB7B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397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9EEB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B743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B00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8B8F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AC69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09EE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BFBBB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B3BA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A8D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B613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9C8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BC7F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1979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ABD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F8FA1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71F8AA">
            <w:pPr>
              <w:spacing w:before="0" w:after="0"/>
              <w:ind w:left="135"/>
              <w:jc w:val="left"/>
            </w:pPr>
          </w:p>
        </w:tc>
      </w:tr>
      <w:tr w14:paraId="009463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3CBB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94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CC9B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3C3D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BE6B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46044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A312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2D44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3A36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3AA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CE8B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4884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8E3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07012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409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3D8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9D05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5D09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A34B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46C8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20F7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A724D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13C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856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B075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E5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BBB5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41A0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8790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416CA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31C9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147A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E2B8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508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6192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982D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C236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CEBD9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1E4F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5017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DB88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B0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F954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A98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3AC3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ABBDE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2898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062E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426B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4C4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5AB6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BC10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300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706BC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1CB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399B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3A51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C65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BC79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76C2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0C9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7F8AE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C62C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https://m.edsoo.ru/863f2bac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9CC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D2C8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130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D0D7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7C25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BC7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BEBF7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8B8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89A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48F6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4F2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0B83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917C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306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AAF26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E6AF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https://m.edsoo.ru/863f2e36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4B1F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DF11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6D5F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7184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3D5C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5399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A2E8C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F7A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https://m.edsoo.ru/863f2f8a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31B1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0692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AD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E469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BC8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6CBF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2464F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20C6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https://m.edsoo.ru/863f3214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3FDE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88A1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A51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081F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283E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607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46DEB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685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https://m.edsoo.ru/863f3372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D531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C924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1C3C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71F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B0D3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226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65BC1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5942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F3B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1B4D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63B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8067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D22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1E00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3DB0C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37D1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85C7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5463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A4B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BDFA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701C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D96F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8A8BD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0C1A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https://m.edsoo.ru/863f3b06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470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AE5F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011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F7F8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522C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6971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2B675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3CA7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https://m.edsoo.ru/863f3cbe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4992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FA46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CD5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2B94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4EA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D860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48C87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1E50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https://m.edsoo.ru/863f3f20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7DCB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732F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451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2D3D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2D7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877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91EAA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D361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https://m.edsoo.ru/863f4128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D4F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4115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8D5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6B29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7BF1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FC39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550AD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A1B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88F4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48BE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CE7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DA39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147B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9F12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80755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BB3328">
            <w:pPr>
              <w:spacing w:before="0" w:after="0"/>
              <w:ind w:left="135"/>
              <w:jc w:val="left"/>
            </w:pPr>
          </w:p>
        </w:tc>
      </w:tr>
      <w:tr w14:paraId="66273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DB7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45B78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2DCA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2B10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BEF984">
            <w:pPr>
              <w:jc w:val="left"/>
            </w:pPr>
          </w:p>
        </w:tc>
      </w:tr>
    </w:tbl>
    <w:p w14:paraId="4CC8728F">
      <w:pPr>
        <w:sectPr>
          <w:pgSz w:w="16383" w:h="11906" w:orient="landscape"/>
          <w:cols w:space="720" w:num="1"/>
        </w:sectPr>
      </w:pPr>
    </w:p>
    <w:p w14:paraId="6049764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4076"/>
        <w:gridCol w:w="1213"/>
        <w:gridCol w:w="1355"/>
        <w:gridCol w:w="1432"/>
        <w:gridCol w:w="1024"/>
        <w:gridCol w:w="2848"/>
      </w:tblGrid>
      <w:tr w14:paraId="158AD4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3C0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A2AF7A1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EEE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8EF237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3A4E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6D2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26EC36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667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320B8C">
            <w:pPr>
              <w:spacing w:before="0" w:after="0"/>
              <w:ind w:left="135"/>
              <w:jc w:val="left"/>
            </w:pPr>
          </w:p>
        </w:tc>
      </w:tr>
      <w:tr w14:paraId="1B1FAB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723E0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F7F4CB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3D0B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9D6D4DC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07A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F2188E4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120A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70B38C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800A2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175FA3">
            <w:pPr>
              <w:jc w:val="left"/>
            </w:pPr>
          </w:p>
        </w:tc>
      </w:tr>
      <w:tr w14:paraId="17289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ED7B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89A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E736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0FB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250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5BF5A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3F1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8E73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C43B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5D5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A413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4E3A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DA0F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AD315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A26E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300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09EE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736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F241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1089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C577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1F5C2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487B91">
            <w:pPr>
              <w:spacing w:before="0" w:after="0"/>
              <w:ind w:left="135"/>
              <w:jc w:val="left"/>
            </w:pPr>
          </w:p>
        </w:tc>
      </w:tr>
      <w:tr w14:paraId="252675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4365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C8FF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5272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9823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50AD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26AB4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68DE19">
            <w:pPr>
              <w:spacing w:before="0" w:after="0"/>
              <w:ind w:left="135"/>
              <w:jc w:val="left"/>
            </w:pPr>
          </w:p>
        </w:tc>
      </w:tr>
      <w:tr w14:paraId="79601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F9E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568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64B1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26E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D8ED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93679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EA0E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B75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EC29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5981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DCC2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0661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41E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E8BFD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E296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640F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6AD4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995D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25A8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255D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DF1D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36A86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1CA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A8A7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CC57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EF10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6DC0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568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D304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45B70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9495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17D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281A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857F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D537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9A85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000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5B017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6BA0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F029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7316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8569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4A24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54FE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3D70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A3994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D7C6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3B4E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2422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B69E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26D7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E4D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C8DF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D5839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B59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529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9D8E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0BB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A534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5DC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405C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F3701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EAA4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7EB4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8C6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1948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9C9F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07F2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33A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9435B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CD38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D5F9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76F4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17B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AF95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51E3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8FA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5E0BA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3D17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A310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CEF4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BA1A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C47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1C6B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75F1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0895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F9B082">
            <w:pPr>
              <w:spacing w:before="0" w:after="0"/>
              <w:ind w:left="135"/>
              <w:jc w:val="left"/>
            </w:pPr>
          </w:p>
        </w:tc>
      </w:tr>
      <w:tr w14:paraId="0C9F66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1F55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B7E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A6FE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244F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E4E9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79B01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623E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61DF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F83C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F77D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9CC2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E2AA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ABB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16DDA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A7DC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8B71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04AD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49BC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C6DF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137B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61D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71E86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B8E0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D5A3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C242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6937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6046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E855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D12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FE16D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E8BF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859E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F6FD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CC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6A12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A8F9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2EAF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C2329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1DB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8EDF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3D19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1DF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F2FF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16C0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422C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BAE3A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45E5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883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58E2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0CD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3EE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2746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B15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D7AA1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29EC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4A9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3B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4989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13B7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CBBC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265D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302BA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22C2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AFEB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B8BF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591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B745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414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1AE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DB9E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0C32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A817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CC45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9ADA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9F95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97DC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932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2E8D4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551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BD85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710F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3F4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CC41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FCEF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2F8B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5F03F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EED45A">
            <w:pPr>
              <w:spacing w:before="0" w:after="0"/>
              <w:ind w:left="135"/>
              <w:jc w:val="left"/>
            </w:pPr>
          </w:p>
        </w:tc>
      </w:tr>
      <w:tr w14:paraId="341929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905B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E047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518D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A617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BFC1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4DB4D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0228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3B3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9AE4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EC1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C2D6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89D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9FA4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C386E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5A92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FBF6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89A5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F02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E4F4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F132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FA75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20D93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4BF7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F8A0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3FCA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A2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807E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D3F3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F8C3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C724D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B4A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55AF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3995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2120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7A83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AF6C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AC2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75AA6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08F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DB86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50E9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1723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E64B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7990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3449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4B8A0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964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CA0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5A55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DE1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0F0B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B966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904E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D9B7A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72BC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416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0CFB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5F5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4152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9B2B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F4B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58D4A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973C8C">
            <w:pPr>
              <w:spacing w:before="0" w:after="0"/>
              <w:ind w:left="135"/>
              <w:jc w:val="left"/>
            </w:pPr>
          </w:p>
        </w:tc>
      </w:tr>
      <w:tr w14:paraId="244B8F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C34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F9251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C308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453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847A3">
            <w:pPr>
              <w:jc w:val="left"/>
            </w:pPr>
          </w:p>
        </w:tc>
      </w:tr>
    </w:tbl>
    <w:p w14:paraId="61C3E4AA">
      <w:pPr>
        <w:sectPr>
          <w:pgSz w:w="16383" w:h="11906" w:orient="landscape"/>
          <w:cols w:space="720" w:num="1"/>
        </w:sectPr>
      </w:pPr>
    </w:p>
    <w:p w14:paraId="7602464E">
      <w:pPr>
        <w:sectPr>
          <w:pgSz w:w="16383" w:h="11906" w:orient="landscape"/>
          <w:cols w:space="720" w:num="1"/>
        </w:sectPr>
      </w:pPr>
      <w:bookmarkStart w:id="16" w:name="block-44341680"/>
    </w:p>
    <w:bookmarkEnd w:id="15"/>
    <w:bookmarkEnd w:id="16"/>
    <w:p w14:paraId="257F2E93">
      <w:pPr>
        <w:spacing w:before="0" w:after="0"/>
        <w:ind w:left="120"/>
        <w:jc w:val="left"/>
      </w:pPr>
      <w:bookmarkStart w:id="17" w:name="block-44341681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DC1E34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3FCE3BAA">
      <w:pPr>
        <w:spacing w:before="0" w:after="0" w:line="480" w:lineRule="auto"/>
        <w:ind w:left="120"/>
        <w:jc w:val="left"/>
      </w:pPr>
    </w:p>
    <w:p w14:paraId="65C7AB6F">
      <w:pPr>
        <w:spacing w:before="0" w:after="0" w:line="480" w:lineRule="auto"/>
        <w:ind w:left="120"/>
        <w:jc w:val="left"/>
      </w:pPr>
    </w:p>
    <w:p w14:paraId="3ABBD6DF">
      <w:pPr>
        <w:spacing w:before="0" w:after="0"/>
        <w:ind w:left="120"/>
        <w:jc w:val="left"/>
      </w:pPr>
    </w:p>
    <w:p w14:paraId="34A21A9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1F6723B1">
      <w:pPr>
        <w:spacing w:before="0" w:after="0" w:line="480" w:lineRule="auto"/>
        <w:ind w:left="120"/>
        <w:jc w:val="left"/>
      </w:pPr>
    </w:p>
    <w:p w14:paraId="4086DB65">
      <w:pPr>
        <w:spacing w:before="0" w:after="0"/>
        <w:ind w:left="120"/>
        <w:jc w:val="left"/>
      </w:pPr>
    </w:p>
    <w:p w14:paraId="0FEE832E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EEC0E11">
      <w:pPr>
        <w:spacing w:before="0" w:after="0" w:line="480" w:lineRule="auto"/>
        <w:ind w:left="120"/>
        <w:jc w:val="left"/>
      </w:pPr>
    </w:p>
    <w:p w14:paraId="0CFCC99C">
      <w:pPr>
        <w:sectPr>
          <w:pgSz w:w="11906" w:h="16383"/>
          <w:cols w:space="720" w:num="1"/>
        </w:sectPr>
      </w:pPr>
      <w:bookmarkStart w:id="18" w:name="block-44341681"/>
    </w:p>
    <w:bookmarkEnd w:id="17"/>
    <w:bookmarkEnd w:id="18"/>
    <w:p w14:paraId="28B30C11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0"/>
  <w:displayVerticalDrawingGridEvery w:val="2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DB250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31</Pages>
  <Lines>1</Lines>
  <Paragraphs>1</Paragraphs>
  <TotalTime>0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2024-09-30T09:04:09Z</dcterms:created>
  <dc:creator>mkm10</dc:creator>
  <cp:lastModifiedBy>Константин Миро�</cp:lastModifiedBy>
  <dcterms:modified xsi:type="dcterms:W3CDTF">2024-09-30T09:08:07Z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FD31E9678C6F4F219BBAE6B59277D8E1_12</vt:lpwstr>
  </property>
</Properties>
</file>